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C41" w:rsidRDefault="00676C41" w:rsidP="00676C41">
      <w:pPr>
        <w:autoSpaceDE w:val="0"/>
        <w:autoSpaceDN w:val="0"/>
        <w:spacing w:after="78" w:line="220" w:lineRule="exact"/>
        <w:jc w:val="center"/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proofErr w:type="gram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proofErr w:type="gramEnd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ольшекайбицкая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676C41" w:rsidRPr="0080538E" w:rsidTr="00A232F8">
        <w:tc>
          <w:tcPr>
            <w:tcW w:w="3936" w:type="dxa"/>
            <w:shd w:val="clear" w:color="auto" w:fill="auto"/>
          </w:tcPr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Н.И.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М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М.Д.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Директор МБОУ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центр образования»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_______________ / Мусина И.М.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676C41" w:rsidRPr="0080538E" w:rsidRDefault="00676C41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:rsidR="00676C41" w:rsidRPr="008B4F8E" w:rsidRDefault="00676C41" w:rsidP="00676C41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1729439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676C41" w:rsidRPr="008B4F8E" w:rsidRDefault="00676C41" w:rsidP="00676C41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чебного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:rsidR="00676C41" w:rsidRPr="008B4F8E" w:rsidRDefault="00676C41" w:rsidP="00676C41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«Технология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для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на2022-2023учебный год</w:t>
      </w: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Музафарова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Лейсан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Маратовна</w:t>
      </w:r>
    </w:p>
    <w:p w:rsidR="00676C41" w:rsidRPr="008B4F8E" w:rsidRDefault="00676C41" w:rsidP="00676C41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читель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676C41" w:rsidRPr="008B4F8E" w:rsidRDefault="00676C41" w:rsidP="00676C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76C41" w:rsidRPr="008B4F8E" w:rsidRDefault="00676C41" w:rsidP="00676C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676C41" w:rsidRDefault="00676C41" w:rsidP="00676C41">
      <w:pPr>
        <w:autoSpaceDE w:val="0"/>
        <w:autoSpaceDN w:val="0"/>
        <w:spacing w:after="64" w:line="220" w:lineRule="exact"/>
        <w:rPr>
          <w:lang w:val="ru-RU"/>
        </w:rPr>
      </w:pPr>
    </w:p>
    <w:p w:rsidR="00676C41" w:rsidRDefault="00676C41" w:rsidP="00676C41">
      <w:pPr>
        <w:autoSpaceDE w:val="0"/>
        <w:autoSpaceDN w:val="0"/>
        <w:spacing w:after="64" w:line="220" w:lineRule="exact"/>
        <w:rPr>
          <w:lang w:val="ru-RU"/>
        </w:rPr>
      </w:pPr>
    </w:p>
    <w:p w:rsidR="00676C41" w:rsidRPr="0054068C" w:rsidRDefault="00676C41" w:rsidP="00676C41">
      <w:pPr>
        <w:autoSpaceDE w:val="0"/>
        <w:autoSpaceDN w:val="0"/>
        <w:spacing w:after="64" w:line="220" w:lineRule="exact"/>
        <w:rPr>
          <w:lang w:val="ru-RU"/>
        </w:rPr>
      </w:pPr>
    </w:p>
    <w:p w:rsidR="00676C41" w:rsidRDefault="00676C41" w:rsidP="00676C41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676C41" w:rsidRDefault="00676C41" w:rsidP="00676C41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870" w:bottom="296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1440" w:right="1440" w:bottom="1440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C5450F" w:rsidRPr="003F72E8" w:rsidRDefault="00E000B7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C5450F" w:rsidRPr="003F72E8" w:rsidRDefault="00E000B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C5450F" w:rsidRPr="003F72E8" w:rsidRDefault="00E000B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C5450F" w:rsidRPr="003F72E8" w:rsidRDefault="00E000B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:rsidR="00C5450F" w:rsidRPr="003F72E8" w:rsidRDefault="00E000B7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C5450F" w:rsidRPr="003F72E8" w:rsidRDefault="00E000B7">
      <w:pPr>
        <w:autoSpaceDE w:val="0"/>
        <w:autoSpaceDN w:val="0"/>
        <w:spacing w:before="70" w:after="0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C5450F" w:rsidRPr="003F72E8" w:rsidRDefault="00E000B7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C5450F" w:rsidRPr="003F72E8" w:rsidRDefault="00E000B7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конструкторско-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p w:rsidR="00C5450F" w:rsidRPr="003F72E8" w:rsidRDefault="00E000B7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5450F" w:rsidRPr="003F72E8" w:rsidRDefault="00E000B7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5450F" w:rsidRPr="003F72E8" w:rsidRDefault="00E000B7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C5450F" w:rsidRPr="003F72E8" w:rsidRDefault="00E000B7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 родных и знакомых. Профессии, связанные с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из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чаемыми материалами и производствами. Профессии сферы обслуживания.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5450F" w:rsidRPr="003F72E8" w:rsidRDefault="00E000B7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5450F" w:rsidRPr="003F72E8" w:rsidRDefault="00E000B7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C5450F" w:rsidRPr="003F72E8" w:rsidRDefault="00E000B7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C5450F" w:rsidRPr="003F72E8" w:rsidRDefault="00E000B7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5450F" w:rsidRPr="003F72E8" w:rsidRDefault="00E000B7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</w:p>
    <w:p w:rsidR="00C5450F" w:rsidRPr="003F72E8" w:rsidRDefault="00E000B7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5450F" w:rsidRPr="003F72E8" w:rsidRDefault="00E000B7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C5450F" w:rsidRPr="003F72E8" w:rsidRDefault="00E000B7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p w:rsidR="00C5450F" w:rsidRPr="003F72E8" w:rsidRDefault="00E000B7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C5450F" w:rsidRPr="003F72E8" w:rsidRDefault="00E000B7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:rsidR="00C5450F" w:rsidRPr="003F72E8" w:rsidRDefault="00E000B7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тветственное отношение к сохранению окружающей среды;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:rsidR="00C5450F" w:rsidRPr="003F72E8" w:rsidRDefault="00E000B7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p w:rsidR="00C5450F" w:rsidRPr="003F72E8" w:rsidRDefault="00E000B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волевуюсаморегуляцию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C5450F" w:rsidRPr="003F72E8" w:rsidRDefault="00E000B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;э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кономия материала при разметке);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:rsidR="00C5450F" w:rsidRPr="003F72E8" w:rsidRDefault="00E000B7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«материал»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инструмент», «приспособление», «конструирование», «аппликация»;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гигиены труда;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3F72E8">
        <w:rPr>
          <w:lang w:val="ru-RU"/>
        </w:rPr>
        <w:br/>
      </w: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4" w:line="220" w:lineRule="exact"/>
        <w:rPr>
          <w:lang w:val="ru-RU"/>
        </w:rPr>
      </w:pPr>
    </w:p>
    <w:p w:rsidR="00C5450F" w:rsidRDefault="00E000B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5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C5450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</w:tr>
      <w:tr w:rsidR="00C5450F" w:rsidRPr="00676C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80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80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материалах,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</w:t>
            </w:r>
          </w:p>
          <w:p w:rsidR="00C5450F" w:rsidRPr="003F72E8" w:rsidRDefault="00E000B7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Профессии родных и знакомых. 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Профессиисферы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D21A7F" w:rsidRDefault="00D21A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D21A7F" w:rsidRDefault="00D21A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знакомиться с профессиями, связанными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4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  <w:tr w:rsidR="00C5450F" w:rsidRPr="00676C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C5450F" w:rsidRPr="00676C4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рациональное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обрабатываемых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конструктивныхособенностейматериаловприизготовленииизделий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ручной обработки материалов: разметка деталей, выделение деталей,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формообразование деталей, сборка изделия, отделка изделия или его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2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676C41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направляющему инструменту без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откладывания размеров) с опорой на рисунки, графическую инструкцию, 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инструкцию, простейшую схему; выполнять выделение деталей способами обрывания, вырезания; выполнять сборку изделия с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помощью клея и другими способами;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выполнять отделку изделия или его деталей (окрашивание, аппликация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экономной и аккуратной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разметки. Рациональная разметка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пластилина, клея, скручивание, сшивание и др.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аккуратнойработы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клеем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 руководством учителя собирать плоскостную модель, объяснять способ сборки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Отделка изделия или его деталей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(окрашивание, 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соответствующих инструментов и способов обработки материалов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Наиболее распространённые виды бумаги. Их общие свойства. Простейшие способы обработки бумаги различных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видов: 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наблюдать, сравнивать, сопоставлять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свойства бумаги (состав, цвет, прочность); определять виды бумаги по цвету, толщине, прочности.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обрывание, склеивание, резание бумаги ножницами и др.), правила безопасной работы, 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Резание бумаги ножницами. Правила безопасной работы, передачи и хранения ножниц.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стеки при работе с пластичными материалами, а также при отделке изделия или его деталей;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4" w:right="640" w:bottom="7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с опорой на рисунки, схемы и подписи к ним;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 природных материалов (плоские </w:t>
            </w:r>
            <w:proofErr w:type="gramStart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—л</w:t>
            </w:r>
            <w:proofErr w:type="gramEnd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истья и объёмные — орехи, шишки,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семена, ветки)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природный материал для отделки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работы с природными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изделия с использованием различных природных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строение (переплетение нитей) и общие свойства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нескольких видов тканей (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сминаемость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прочность), сравнивать виды тканей между собой и с бумагой;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инструменты и приспособления для работы с текстильными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на основе вышивки строчкой прямого стежка;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Использованиедополнительныхотделочныхматериалов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различные виды строчек, стежков в декоративных работах для (отделки) оформления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  <w:tr w:rsidR="00C5450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конструкции из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разных материалов (пластические массы, бумага, текстиль и др.) и способы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плоскости), рисунку;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конструкции изделия; детали и части изделия, их взаимное расположение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выполняемого действия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результата. Элементарное прогнозирование порядка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желаемого/необходимого результата; выбор способа работы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требуемого 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  <w:tr w:rsidR="00C5450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C5450F" w:rsidRPr="00676C4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Демонстрация учителем готовых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676C4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простейшие преобразования информации (например, перевод текстовой информации в рисуночную и/или табличную форму);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  <w:tr w:rsidR="00C5450F">
        <w:trPr>
          <w:trHeight w:hRule="exact" w:val="32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78" w:line="220" w:lineRule="exact"/>
      </w:pPr>
    </w:p>
    <w:p w:rsidR="00C5450F" w:rsidRDefault="00E000B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C5450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0F" w:rsidRDefault="00C5450F"/>
        </w:tc>
      </w:tr>
      <w:tr w:rsidR="00C5450F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как источник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сырьевых ресурсов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 мастеров. Красота и разнообразие природных форм, их передача в изделиях из различных материалов.</w:t>
            </w:r>
          </w:p>
          <w:p w:rsidR="00C5450F" w:rsidRDefault="00E000B7">
            <w:pPr>
              <w:autoSpaceDE w:val="0"/>
              <w:autoSpaceDN w:val="0"/>
              <w:spacing w:before="70" w:after="0"/>
              <w:ind w:left="72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 природы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фантазия мастера  — условия создания изделия.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Бережноеотношение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81" w:lineRule="auto"/>
              <w:ind w:left="72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понятие об изучаемых материалах,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Рабочее место, его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организация в зависимости от вида работы.</w:t>
            </w:r>
          </w:p>
          <w:p w:rsidR="00C5450F" w:rsidRPr="003F72E8" w:rsidRDefault="00E000B7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размещение на рабочем месте материалов и инструментов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оддержание порядка во время работы,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уборка по окончании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4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Профессии родных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знакомых. Профессии,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связанные с изучаемыми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производствами.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Профессиисферыобслуживания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Традиции и праздники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народов России, ремёсла, обычаи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1900" w:h="16840"/>
          <w:pgMar w:top="298" w:right="650" w:bottom="4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Бережное, экономное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использование обрабатываемых материалов.</w:t>
            </w:r>
          </w:p>
          <w:p w:rsidR="00C5450F" w:rsidRPr="003F72E8" w:rsidRDefault="00E000B7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конструктивных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особенностей материалов при изготовлении изделий.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технологические операции ручной обработки материалов: разметка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выделение деталей, формообразование деталей, сборка изделия, отделка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 или его деталей.</w:t>
            </w:r>
          </w:p>
          <w:p w:rsidR="00C5450F" w:rsidRDefault="00E000B7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Общеепредставление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разметки деталей: на глаз и от руки, по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шаблону, по линейке (как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направляющему инструменту без откладывания размеров) с опорой на рисунки,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графическую инструкцию,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простейшую схему.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условных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графических изображений (называние операций,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способов и приёмов работы, последовательности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изготовления изделий).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экономной и аккуратной разметки.</w:t>
            </w:r>
          </w:p>
          <w:p w:rsidR="00C5450F" w:rsidRPr="003F72E8" w:rsidRDefault="00E000B7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Рациональная разметка и вырезание нескольких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одинаковых деталей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.Способы соединения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в изделии: с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помощью пластилина, клея, скручивание, сшивание и др.</w:t>
            </w:r>
          </w:p>
          <w:p w:rsidR="00C5450F" w:rsidRPr="003F72E8" w:rsidRDefault="00E000B7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и правила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аккуратной работы с клеем.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1900" w:h="16840"/>
          <w:pgMar w:top="284" w:right="650" w:bottom="7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Отделка изделия или его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(окрашивание,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вышивка, аппликация и др.).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Подбор соответствующих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 и способов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обработки материалов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их свойств и видов изделий.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и приспособления (ножницы, линейка, игла, гладилка,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стека, шаблон и др.),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правильное, рациональное и безопасное использование.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Пластические массы,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(пластилин, пластика и др.). Приёмы изготовления изделий доступной по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сложности формы из них: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разметка на глаз, отделение части (стекой, отрыванием), придание формы.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Наиболее распространённые виды бумаги. Их общие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свойства. Простейшие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обработки бумаги различных видов: 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обрывание, склеивание и др.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Резание бумаги ножницами. Правила безопасной работы, передачи и хранения ножниц.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88" w:lineRule="auto"/>
              <w:ind w:left="72"/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природных материалов (плоские — листья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объёмные — орехи, шишки, семена, ветки).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Приёмы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работы с природными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материалами: подбор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материалов в соответствии с замыслом, составление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композиции, соединение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(приклеивание,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склеивание с помощью </w:t>
            </w:r>
            <w:r w:rsidRPr="003F72E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прокладки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помощьюпластилина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(текстиле),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строении и свойствах.</w:t>
            </w:r>
          </w:p>
          <w:p w:rsidR="00C5450F" w:rsidRPr="003F72E8" w:rsidRDefault="00E000B7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Швейные инструменты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приспособления (иглы,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булавки и др.). Отмеривание и заправка нитки в иголку, строчка прямого стежка.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дополнительныхотделочныхматериалов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1900" w:h="16840"/>
          <w:pgMar w:top="284" w:right="650" w:bottom="9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изделия, детали и части изделия, их взаимное расположение в общей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соединения деталей в изделиях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Образец, анализ конструкции образцов изделий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Изготовление изделий по образцу, рисунку.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Элементарное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прогнозирование порядка действий в зависимости от желаемого/необходимого результата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способа работы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зависимости от требуемого результата/замысла.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учителем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готовых материалов на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информационных носителях.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Видыинформации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Pr="003F72E8" w:rsidRDefault="00E000B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450F" w:rsidRDefault="00C5450F"/>
        </w:tc>
      </w:tr>
    </w:tbl>
    <w:p w:rsidR="00C5450F" w:rsidRDefault="00C5450F">
      <w:pPr>
        <w:autoSpaceDE w:val="0"/>
        <w:autoSpaceDN w:val="0"/>
        <w:spacing w:after="0" w:line="14" w:lineRule="exact"/>
      </w:pPr>
    </w:p>
    <w:p w:rsidR="00C5450F" w:rsidRDefault="00C5450F">
      <w:pPr>
        <w:sectPr w:rsidR="00C5450F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Default="00C5450F">
      <w:pPr>
        <w:autoSpaceDE w:val="0"/>
        <w:autoSpaceDN w:val="0"/>
        <w:spacing w:after="78" w:line="220" w:lineRule="exact"/>
      </w:pPr>
    </w:p>
    <w:p w:rsidR="00C5450F" w:rsidRDefault="00E000B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5450F" w:rsidRDefault="00E000B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C5450F" w:rsidRPr="003F72E8" w:rsidRDefault="00E000B7">
      <w:pPr>
        <w:autoSpaceDE w:val="0"/>
        <w:autoSpaceDN w:val="0"/>
        <w:spacing w:before="166" w:after="0" w:line="271" w:lineRule="auto"/>
        <w:ind w:right="1152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Технология, 1 класс/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Роговцева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Н.И., Богданова Н.В.,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Фрейтаг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И.П., Акционерное общество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здательство «Просвещение»;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C5450F" w:rsidRPr="003F72E8" w:rsidRDefault="00E000B7">
      <w:pPr>
        <w:autoSpaceDE w:val="0"/>
        <w:autoSpaceDN w:val="0"/>
        <w:spacing w:before="262"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5450F" w:rsidRPr="003F72E8" w:rsidRDefault="00E000B7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Как проектировать универсальные учебные действия в начальной школе. От действия к мысли: пособие для учителя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од ред. А.Г.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Асмолова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 – 2-е изд. – М.: Просвещение, 2019 г.</w:t>
      </w:r>
    </w:p>
    <w:p w:rsidR="00C5450F" w:rsidRPr="003F72E8" w:rsidRDefault="00E000B7">
      <w:pPr>
        <w:autoSpaceDE w:val="0"/>
        <w:autoSpaceDN w:val="0"/>
        <w:spacing w:before="72" w:after="0" w:line="262" w:lineRule="auto"/>
        <w:ind w:right="288"/>
        <w:rPr>
          <w:lang w:val="ru-RU"/>
        </w:rPr>
      </w:pP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Роговцева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Н.И.,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Анащенкова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С.В. Технология. Рабочие программы. 1-4 классы. – М.: Просвещение, 2019 г.</w:t>
      </w:r>
    </w:p>
    <w:p w:rsidR="00C5450F" w:rsidRPr="003F72E8" w:rsidRDefault="00E000B7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Оценка достижения планируемых результатов в начальной школе. Система заданий. В 2 ч. Ч 1. под ред. Г.С. Ковалевой. – 2-е изд. – М.: Просвещение, 2019 г. (Стандарты второго поколения).</w:t>
      </w:r>
    </w:p>
    <w:p w:rsidR="00C5450F" w:rsidRPr="003F72E8" w:rsidRDefault="00E000B7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начального общего образования /Л.Л. Алексеева и др./ под ред. Г. С. Ковалевой, О.Б. Логиновой. – 2-е изд. – М.: Просвещение, 2019 г. (Стандарты второго поколения).</w:t>
      </w:r>
    </w:p>
    <w:p w:rsidR="00C5450F" w:rsidRPr="003F72E8" w:rsidRDefault="00E000B7">
      <w:pPr>
        <w:autoSpaceDE w:val="0"/>
        <w:autoSpaceDN w:val="0"/>
        <w:spacing w:before="262"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C5450F" w:rsidRPr="003F72E8" w:rsidRDefault="00E000B7">
      <w:pPr>
        <w:autoSpaceDE w:val="0"/>
        <w:autoSpaceDN w:val="0"/>
        <w:spacing w:before="16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kinder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- Интернет для детей. Каталог детских ресурсов;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library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thinkguest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об оригами для детей и родителей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C5450F" w:rsidRPr="003F72E8" w:rsidRDefault="00E000B7">
      <w:pPr>
        <w:autoSpaceDE w:val="0"/>
        <w:autoSpaceDN w:val="0"/>
        <w:spacing w:before="346" w:after="0" w:line="302" w:lineRule="auto"/>
        <w:ind w:right="518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Цветная бумага, клей, ножницы, картон, пластилин.</w:t>
      </w:r>
    </w:p>
    <w:p w:rsidR="00C5450F" w:rsidRPr="003F72E8" w:rsidRDefault="00E000B7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проектор, телевизор, презентации</w:t>
      </w:r>
    </w:p>
    <w:p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0D31" w:rsidRPr="003F72E8" w:rsidRDefault="00070D31">
      <w:pPr>
        <w:rPr>
          <w:lang w:val="ru-RU"/>
        </w:rPr>
      </w:pPr>
    </w:p>
    <w:sectPr w:rsidR="00070D31" w:rsidRPr="003F72E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70D31"/>
    <w:rsid w:val="000A04B9"/>
    <w:rsid w:val="001039C2"/>
    <w:rsid w:val="0015074B"/>
    <w:rsid w:val="0029639D"/>
    <w:rsid w:val="00326F90"/>
    <w:rsid w:val="003F72E8"/>
    <w:rsid w:val="00654CDF"/>
    <w:rsid w:val="00676C41"/>
    <w:rsid w:val="00823390"/>
    <w:rsid w:val="00AA1D8D"/>
    <w:rsid w:val="00B47730"/>
    <w:rsid w:val="00C5450F"/>
    <w:rsid w:val="00CB0664"/>
    <w:rsid w:val="00D21A7F"/>
    <w:rsid w:val="00E000B7"/>
    <w:rsid w:val="00EB5587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1220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802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E39852-57B8-4D42-BA97-1EAB5D95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6449</Words>
  <Characters>36764</Characters>
  <Application>Microsoft Office Word</Application>
  <DocSecurity>0</DocSecurity>
  <Lines>306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43127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Лейсан</cp:lastModifiedBy>
  <cp:revision>3</cp:revision>
  <dcterms:created xsi:type="dcterms:W3CDTF">2022-09-17T18:04:00Z</dcterms:created>
  <dcterms:modified xsi:type="dcterms:W3CDTF">2022-09-23T10:26:00Z</dcterms:modified>
</cp:coreProperties>
</file>